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3921026" name="eb0d0e70-e958-11ef-90d8-7dca700668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1717809" name="eb0d0e70-e958-11ef-90d8-7dca700668e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Werkstatt /  Waschecke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elastische Wandbehänge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2319083" name="6e1a4030-e959-11ef-a874-85f3214713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4639508" name="6e1a4030-e959-11ef-a874-85f32147136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Dünnbettmörtel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34824724" name="06566b30-e95a-11ef-8922-514327eb3c7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1660201" name="06566b30-e95a-11ef-8922-514327eb3c7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Dünnbettmörtel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5609504" name="3d32e9d0-e95a-11ef-84de-5fc525234b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4966697" name="3d32e9d0-e95a-11ef-84de-5fc525234b2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Lager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1774240" name="7dc362e0-e95a-11ef-928b-29ddabb883a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1223237" name="7dc362e0-e95a-11ef-928b-29ddabb883a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Zwischenlager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Dünnbettmörtel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11379948" name="1f57d3c0-e95b-11ef-8ebe-b587168f60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468659" name="1f57d3c0-e95b-11ef-8ebe-b587168f60a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Arbonerstrasse 18, 9315 Neukirch</w:t>
          </w:r>
        </w:p>
        <w:p>
          <w:pPr>
            <w:spacing w:before="0" w:after="0"/>
          </w:pPr>
          <w:r>
            <w:t>173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